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4A776" w14:textId="77777777" w:rsidR="00391C02" w:rsidRPr="005C2119" w:rsidRDefault="00391C02" w:rsidP="006410F1">
      <w:pPr>
        <w:jc w:val="center"/>
        <w:rPr>
          <w:rFonts w:ascii="Cambria" w:hAnsi="Cambria" w:cs="Times New Roman"/>
          <w:b/>
          <w:bCs/>
          <w:sz w:val="24"/>
          <w:szCs w:val="24"/>
        </w:rPr>
      </w:pPr>
    </w:p>
    <w:p w14:paraId="1B3D7EFD" w14:textId="5AADECDC" w:rsidR="006410F1" w:rsidRPr="005C2119" w:rsidRDefault="00FC667D" w:rsidP="006410F1">
      <w:pPr>
        <w:jc w:val="center"/>
        <w:rPr>
          <w:rFonts w:ascii="Cambria" w:hAnsi="Cambria" w:cs="Times New Roman"/>
          <w:b/>
          <w:bCs/>
          <w:sz w:val="24"/>
          <w:szCs w:val="24"/>
        </w:rPr>
      </w:pPr>
      <w:r w:rsidRPr="005C2119">
        <w:rPr>
          <w:rFonts w:ascii="Cambria" w:hAnsi="Cambria" w:cs="Times New Roman"/>
          <w:b/>
          <w:bCs/>
          <w:sz w:val="24"/>
          <w:szCs w:val="24"/>
        </w:rPr>
        <w:t>OBRAZAC</w:t>
      </w:r>
      <w:r w:rsidR="006410F1" w:rsidRPr="005C2119">
        <w:rPr>
          <w:rFonts w:ascii="Cambria" w:hAnsi="Cambria" w:cs="Times New Roman"/>
          <w:b/>
          <w:bCs/>
          <w:sz w:val="24"/>
          <w:szCs w:val="24"/>
        </w:rPr>
        <w:t xml:space="preserve"> </w:t>
      </w:r>
      <w:r w:rsidRPr="005C2119">
        <w:rPr>
          <w:rFonts w:ascii="Cambria" w:hAnsi="Cambria" w:cs="Times New Roman"/>
          <w:b/>
          <w:bCs/>
          <w:sz w:val="24"/>
          <w:szCs w:val="24"/>
        </w:rPr>
        <w:t>3</w:t>
      </w:r>
      <w:r w:rsidR="006410F1" w:rsidRPr="005C2119">
        <w:rPr>
          <w:rFonts w:ascii="Cambria" w:hAnsi="Cambria" w:cs="Times New Roman"/>
          <w:b/>
          <w:bCs/>
          <w:sz w:val="24"/>
          <w:szCs w:val="24"/>
        </w:rPr>
        <w:t>.</w:t>
      </w:r>
    </w:p>
    <w:p w14:paraId="14D67B6D" w14:textId="3A45B27A" w:rsidR="006410F1" w:rsidRDefault="006410F1" w:rsidP="006410F1">
      <w:pPr>
        <w:jc w:val="center"/>
        <w:rPr>
          <w:rFonts w:ascii="Cambria" w:hAnsi="Cambria" w:cs="Times New Roman"/>
          <w:b/>
          <w:bCs/>
          <w:sz w:val="24"/>
          <w:szCs w:val="24"/>
        </w:rPr>
      </w:pPr>
      <w:r w:rsidRPr="005C2119">
        <w:rPr>
          <w:rFonts w:ascii="Cambria" w:hAnsi="Cambria" w:cs="Times New Roman"/>
          <w:b/>
          <w:bCs/>
          <w:sz w:val="24"/>
          <w:szCs w:val="24"/>
        </w:rPr>
        <w:t>IZJAVA O PROMETU</w:t>
      </w:r>
    </w:p>
    <w:p w14:paraId="456FA53A" w14:textId="77777777" w:rsidR="005006B5" w:rsidRPr="005C2119" w:rsidRDefault="005006B5" w:rsidP="006410F1">
      <w:pPr>
        <w:jc w:val="center"/>
        <w:rPr>
          <w:rFonts w:ascii="Cambria" w:hAnsi="Cambria" w:cs="Times New Roman"/>
          <w:b/>
          <w:bCs/>
          <w:sz w:val="24"/>
          <w:szCs w:val="24"/>
        </w:rPr>
      </w:pPr>
    </w:p>
    <w:p w14:paraId="79758695" w14:textId="2954FA1A" w:rsidR="006410F1" w:rsidRDefault="002D68C1" w:rsidP="006410F1">
      <w:pPr>
        <w:jc w:val="both"/>
        <w:rPr>
          <w:rFonts w:ascii="Cambria" w:hAnsi="Cambria" w:cs="Times New Roman"/>
          <w:b/>
          <w:bCs/>
          <w:sz w:val="24"/>
          <w:szCs w:val="24"/>
        </w:rPr>
      </w:pPr>
      <w:r>
        <w:rPr>
          <w:rFonts w:ascii="Cambria" w:hAnsi="Cambria" w:cs="Times New Roman"/>
          <w:bCs/>
          <w:sz w:val="24"/>
          <w:szCs w:val="24"/>
        </w:rPr>
        <w:t xml:space="preserve">Naziv </w:t>
      </w:r>
      <w:r w:rsidRPr="002D68C1">
        <w:rPr>
          <w:rFonts w:ascii="Cambria" w:hAnsi="Cambria" w:cs="Times New Roman"/>
          <w:bCs/>
          <w:sz w:val="24"/>
          <w:szCs w:val="24"/>
        </w:rPr>
        <w:t>gospodarskog subjekta/člana zajednice gospodarskih subjekata</w:t>
      </w:r>
      <w:r w:rsidR="000E117D">
        <w:rPr>
          <w:rFonts w:ascii="Cambria" w:hAnsi="Cambria" w:cs="Times New Roman"/>
          <w:b/>
          <w:bCs/>
          <w:sz w:val="24"/>
          <w:szCs w:val="24"/>
        </w:rPr>
        <w:t>: __________________________________________________________________</w:t>
      </w:r>
      <w:r w:rsidR="005006B5">
        <w:rPr>
          <w:rFonts w:ascii="Cambria" w:hAnsi="Cambria" w:cs="Times New Roman"/>
          <w:b/>
          <w:bCs/>
          <w:sz w:val="24"/>
          <w:szCs w:val="24"/>
        </w:rPr>
        <w:t>___</w:t>
      </w:r>
      <w:r>
        <w:rPr>
          <w:rFonts w:ascii="Cambria" w:hAnsi="Cambria" w:cs="Times New Roman"/>
          <w:b/>
          <w:bCs/>
          <w:sz w:val="24"/>
          <w:szCs w:val="24"/>
        </w:rPr>
        <w:t>________________________________</w:t>
      </w:r>
    </w:p>
    <w:p w14:paraId="4F0FEC2D" w14:textId="77777777" w:rsidR="005006B5" w:rsidRPr="005C2119" w:rsidRDefault="005006B5" w:rsidP="005006B5">
      <w:pPr>
        <w:jc w:val="center"/>
        <w:rPr>
          <w:rFonts w:ascii="Cambria" w:hAnsi="Cambria" w:cs="Times New Roman"/>
          <w:sz w:val="24"/>
          <w:szCs w:val="24"/>
        </w:rPr>
      </w:pPr>
    </w:p>
    <w:p w14:paraId="30E467D2" w14:textId="77777777" w:rsidR="005006B5" w:rsidRPr="005C2119" w:rsidRDefault="005006B5" w:rsidP="005006B5">
      <w:pPr>
        <w:jc w:val="both"/>
        <w:rPr>
          <w:rFonts w:ascii="Cambria" w:hAnsi="Cambria" w:cs="Times New Roman"/>
          <w:sz w:val="24"/>
          <w:szCs w:val="24"/>
        </w:rPr>
      </w:pPr>
      <w:r w:rsidRPr="005C2119">
        <w:rPr>
          <w:rFonts w:ascii="Cambria" w:hAnsi="Cambria" w:cs="Times New Roman"/>
          <w:sz w:val="24"/>
          <w:szCs w:val="24"/>
        </w:rPr>
        <w:t>Godišnji promet u zadnjih 5 (pet) dostupnih financijskih godina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1764"/>
        <w:gridCol w:w="1552"/>
        <w:gridCol w:w="1552"/>
        <w:gridCol w:w="1551"/>
        <w:gridCol w:w="1334"/>
        <w:gridCol w:w="1309"/>
      </w:tblGrid>
      <w:tr w:rsidR="00117DF1" w:rsidRPr="005C2119" w14:paraId="2826F085" w14:textId="77777777" w:rsidTr="000E117D">
        <w:trPr>
          <w:trHeight w:val="495"/>
          <w:jc w:val="center"/>
        </w:trPr>
        <w:tc>
          <w:tcPr>
            <w:tcW w:w="973" w:type="pct"/>
            <w:shd w:val="clear" w:color="auto" w:fill="DEEAF6" w:themeFill="accent5" w:themeFillTint="33"/>
            <w:vAlign w:val="center"/>
          </w:tcPr>
          <w:p w14:paraId="10830765" w14:textId="77777777" w:rsidR="00117DF1" w:rsidRPr="005C2119" w:rsidRDefault="00117DF1" w:rsidP="006410F1">
            <w:pPr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5C2119">
              <w:rPr>
                <w:rFonts w:ascii="Cambria" w:eastAsia="Calibri" w:hAnsi="Cambria" w:cs="Times New Roman"/>
                <w:b/>
                <w:sz w:val="24"/>
                <w:szCs w:val="24"/>
              </w:rPr>
              <w:t>GODINA</w:t>
            </w:r>
          </w:p>
        </w:tc>
        <w:tc>
          <w:tcPr>
            <w:tcW w:w="856" w:type="pct"/>
            <w:shd w:val="clear" w:color="auto" w:fill="DEEAF6" w:themeFill="accent5" w:themeFillTint="33"/>
            <w:vAlign w:val="center"/>
          </w:tcPr>
          <w:p w14:paraId="18887841" w14:textId="69827C5F" w:rsidR="00117DF1" w:rsidRPr="005C2119" w:rsidRDefault="00117DF1" w:rsidP="00117DF1">
            <w:pPr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5C2119">
              <w:rPr>
                <w:rFonts w:ascii="Cambria" w:eastAsia="Calibri" w:hAnsi="Cambria" w:cs="Times New Roman"/>
                <w:b/>
                <w:sz w:val="24"/>
                <w:szCs w:val="24"/>
              </w:rPr>
              <w:t>201</w:t>
            </w:r>
            <w:r w:rsidR="0007157A">
              <w:rPr>
                <w:rFonts w:ascii="Cambria" w:eastAsia="Calibri" w:hAnsi="Cambria" w:cs="Times New Roman"/>
                <w:b/>
                <w:sz w:val="24"/>
                <w:szCs w:val="24"/>
              </w:rPr>
              <w:t>7</w:t>
            </w:r>
            <w:r w:rsidRPr="005C2119">
              <w:rPr>
                <w:rFonts w:ascii="Cambria" w:eastAsia="Calibri" w:hAnsi="Cambria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6" w:type="pct"/>
            <w:shd w:val="clear" w:color="auto" w:fill="DEEAF6" w:themeFill="accent5" w:themeFillTint="33"/>
            <w:vAlign w:val="center"/>
          </w:tcPr>
          <w:p w14:paraId="03991372" w14:textId="30506204" w:rsidR="00117DF1" w:rsidRPr="005C2119" w:rsidRDefault="00117DF1" w:rsidP="00117DF1">
            <w:pPr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5C2119">
              <w:rPr>
                <w:rFonts w:ascii="Cambria" w:eastAsia="Calibri" w:hAnsi="Cambria" w:cs="Times New Roman"/>
                <w:b/>
                <w:sz w:val="24"/>
                <w:szCs w:val="24"/>
              </w:rPr>
              <w:t>201</w:t>
            </w:r>
            <w:r w:rsidR="0007157A">
              <w:rPr>
                <w:rFonts w:ascii="Cambria" w:eastAsia="Calibri" w:hAnsi="Cambria" w:cs="Times New Roman"/>
                <w:b/>
                <w:sz w:val="24"/>
                <w:szCs w:val="24"/>
              </w:rPr>
              <w:t>8</w:t>
            </w:r>
            <w:r w:rsidRPr="005C2119">
              <w:rPr>
                <w:rFonts w:ascii="Cambria" w:eastAsia="Calibri" w:hAnsi="Cambria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6" w:type="pct"/>
            <w:shd w:val="clear" w:color="auto" w:fill="DEEAF6" w:themeFill="accent5" w:themeFillTint="33"/>
            <w:vAlign w:val="center"/>
          </w:tcPr>
          <w:p w14:paraId="0DBF5DE0" w14:textId="50EEA5AA" w:rsidR="00117DF1" w:rsidRPr="005C2119" w:rsidRDefault="00117DF1" w:rsidP="006410F1">
            <w:pPr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5C2119">
              <w:rPr>
                <w:rFonts w:ascii="Cambria" w:eastAsia="Calibri" w:hAnsi="Cambria" w:cs="Times New Roman"/>
                <w:b/>
                <w:sz w:val="24"/>
                <w:szCs w:val="24"/>
              </w:rPr>
              <w:t>201</w:t>
            </w:r>
            <w:r w:rsidR="0007157A">
              <w:rPr>
                <w:rFonts w:ascii="Cambria" w:eastAsia="Calibri" w:hAnsi="Cambria" w:cs="Times New Roman"/>
                <w:b/>
                <w:sz w:val="24"/>
                <w:szCs w:val="24"/>
              </w:rPr>
              <w:t>9</w:t>
            </w:r>
            <w:r w:rsidRPr="005C2119">
              <w:rPr>
                <w:rFonts w:ascii="Cambria" w:eastAsia="Calibri" w:hAnsi="Cambria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36" w:type="pct"/>
            <w:shd w:val="clear" w:color="auto" w:fill="DEEAF6" w:themeFill="accent5" w:themeFillTint="33"/>
            <w:vAlign w:val="center"/>
          </w:tcPr>
          <w:p w14:paraId="018105FD" w14:textId="1713FAC7" w:rsidR="00117DF1" w:rsidRPr="005C2119" w:rsidRDefault="00117DF1" w:rsidP="006410F1">
            <w:pPr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5C2119">
              <w:rPr>
                <w:rFonts w:ascii="Cambria" w:eastAsia="Calibri" w:hAnsi="Cambria" w:cs="Times New Roman"/>
                <w:b/>
                <w:sz w:val="24"/>
                <w:szCs w:val="24"/>
              </w:rPr>
              <w:t>20</w:t>
            </w:r>
            <w:r w:rsidR="0007157A">
              <w:rPr>
                <w:rFonts w:ascii="Cambria" w:eastAsia="Calibri" w:hAnsi="Cambria" w:cs="Times New Roman"/>
                <w:b/>
                <w:sz w:val="24"/>
                <w:szCs w:val="24"/>
              </w:rPr>
              <w:t>20</w:t>
            </w:r>
            <w:r w:rsidRPr="005C2119">
              <w:rPr>
                <w:rFonts w:ascii="Cambria" w:eastAsia="Calibri" w:hAnsi="Cambria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22" w:type="pct"/>
            <w:shd w:val="clear" w:color="auto" w:fill="DEEAF6" w:themeFill="accent5" w:themeFillTint="33"/>
            <w:vAlign w:val="center"/>
          </w:tcPr>
          <w:p w14:paraId="4DCF6372" w14:textId="2D26178B" w:rsidR="00117DF1" w:rsidRPr="005C2119" w:rsidRDefault="00117DF1" w:rsidP="006410F1">
            <w:pPr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5C2119">
              <w:rPr>
                <w:rFonts w:ascii="Cambria" w:eastAsia="Calibri" w:hAnsi="Cambria" w:cs="Times New Roman"/>
                <w:b/>
                <w:sz w:val="24"/>
                <w:szCs w:val="24"/>
              </w:rPr>
              <w:t>202</w:t>
            </w:r>
            <w:r w:rsidR="0007157A">
              <w:rPr>
                <w:rFonts w:ascii="Cambria" w:eastAsia="Calibri" w:hAnsi="Cambria" w:cs="Times New Roman"/>
                <w:b/>
                <w:sz w:val="24"/>
                <w:szCs w:val="24"/>
              </w:rPr>
              <w:t>1</w:t>
            </w:r>
            <w:r w:rsidRPr="005C2119">
              <w:rPr>
                <w:rFonts w:ascii="Cambria" w:eastAsia="Calibri" w:hAnsi="Cambria" w:cs="Times New Roman"/>
                <w:b/>
                <w:sz w:val="24"/>
                <w:szCs w:val="24"/>
              </w:rPr>
              <w:t>.</w:t>
            </w:r>
          </w:p>
        </w:tc>
      </w:tr>
      <w:tr w:rsidR="00117DF1" w:rsidRPr="005C2119" w14:paraId="3EC5CAB6" w14:textId="77777777" w:rsidTr="000E117D">
        <w:trPr>
          <w:trHeight w:val="1340"/>
          <w:jc w:val="center"/>
        </w:trPr>
        <w:tc>
          <w:tcPr>
            <w:tcW w:w="973" w:type="pct"/>
            <w:shd w:val="clear" w:color="auto" w:fill="DEEAF6" w:themeFill="accent5" w:themeFillTint="33"/>
            <w:vAlign w:val="center"/>
          </w:tcPr>
          <w:p w14:paraId="78E5F707" w14:textId="37FCC61D" w:rsidR="00117DF1" w:rsidRPr="005C2119" w:rsidRDefault="00117DF1" w:rsidP="006410F1">
            <w:pPr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5C2119">
              <w:rPr>
                <w:rFonts w:ascii="Cambria" w:eastAsia="Calibri" w:hAnsi="Cambria" w:cs="Times New Roman"/>
                <w:b/>
                <w:sz w:val="24"/>
                <w:szCs w:val="24"/>
              </w:rPr>
              <w:t>GODIŠNJI PROMET</w:t>
            </w:r>
            <w:r w:rsidRPr="005C2119">
              <w:rPr>
                <w:rStyle w:val="FootnoteReference"/>
                <w:rFonts w:ascii="Cambria" w:eastAsia="Calibri" w:hAnsi="Cambria" w:cs="Times New Roman"/>
                <w:b/>
                <w:sz w:val="24"/>
                <w:szCs w:val="24"/>
              </w:rPr>
              <w:footnoteReference w:id="1"/>
            </w:r>
          </w:p>
        </w:tc>
        <w:tc>
          <w:tcPr>
            <w:tcW w:w="856" w:type="pct"/>
          </w:tcPr>
          <w:p w14:paraId="10D63F19" w14:textId="77777777" w:rsidR="00117DF1" w:rsidRPr="005C2119" w:rsidRDefault="00117DF1" w:rsidP="006410F1">
            <w:pPr>
              <w:jc w:val="both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</w:tc>
        <w:tc>
          <w:tcPr>
            <w:tcW w:w="856" w:type="pct"/>
          </w:tcPr>
          <w:p w14:paraId="78BE1598" w14:textId="4FAF3D7A" w:rsidR="00117DF1" w:rsidRPr="005C2119" w:rsidRDefault="00117DF1" w:rsidP="006410F1">
            <w:pPr>
              <w:jc w:val="both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</w:tc>
        <w:tc>
          <w:tcPr>
            <w:tcW w:w="856" w:type="pct"/>
          </w:tcPr>
          <w:p w14:paraId="2942CA25" w14:textId="2BC67D35" w:rsidR="00117DF1" w:rsidRPr="005C2119" w:rsidRDefault="00117DF1" w:rsidP="006410F1">
            <w:pPr>
              <w:jc w:val="both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</w:tc>
        <w:tc>
          <w:tcPr>
            <w:tcW w:w="736" w:type="pct"/>
          </w:tcPr>
          <w:p w14:paraId="0251B800" w14:textId="77777777" w:rsidR="00117DF1" w:rsidRPr="005C2119" w:rsidRDefault="00117DF1" w:rsidP="006410F1">
            <w:pPr>
              <w:jc w:val="both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</w:tc>
        <w:tc>
          <w:tcPr>
            <w:tcW w:w="722" w:type="pct"/>
          </w:tcPr>
          <w:p w14:paraId="140C8137" w14:textId="77777777" w:rsidR="00117DF1" w:rsidRPr="005C2119" w:rsidRDefault="00117DF1" w:rsidP="006410F1">
            <w:pPr>
              <w:jc w:val="both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</w:tc>
      </w:tr>
    </w:tbl>
    <w:p w14:paraId="511F82AD" w14:textId="6AFAC4F2" w:rsidR="006410F1" w:rsidRPr="005C2119" w:rsidRDefault="006410F1" w:rsidP="006410F1">
      <w:pPr>
        <w:rPr>
          <w:rFonts w:ascii="Cambria" w:hAnsi="Cambria" w:cs="Times New Roman"/>
          <w:sz w:val="24"/>
          <w:szCs w:val="24"/>
        </w:rPr>
      </w:pPr>
    </w:p>
    <w:p w14:paraId="103B9CE0" w14:textId="77777777" w:rsidR="007F1B35" w:rsidRPr="005C2119" w:rsidRDefault="007F1B35" w:rsidP="006410F1">
      <w:pPr>
        <w:rPr>
          <w:rFonts w:ascii="Cambria" w:hAnsi="Cambria" w:cs="Times New Roman"/>
          <w:sz w:val="24"/>
          <w:szCs w:val="24"/>
        </w:rPr>
      </w:pPr>
    </w:p>
    <w:p w14:paraId="17D60F77" w14:textId="77777777" w:rsidR="00391C02" w:rsidRPr="005C2119" w:rsidRDefault="00391C02" w:rsidP="006410F1">
      <w:pPr>
        <w:spacing w:after="0" w:line="240" w:lineRule="auto"/>
        <w:jc w:val="both"/>
        <w:rPr>
          <w:rFonts w:ascii="Cambria" w:eastAsia="Calibri" w:hAnsi="Cambria" w:cs="Times New Roman"/>
          <w:b/>
          <w:sz w:val="24"/>
          <w:szCs w:val="24"/>
        </w:rPr>
      </w:pPr>
    </w:p>
    <w:p w14:paraId="2649B989" w14:textId="1EDCCDF6" w:rsidR="006410F1" w:rsidRPr="004D4349" w:rsidRDefault="006410F1" w:rsidP="006410F1">
      <w:pPr>
        <w:spacing w:after="0" w:line="240" w:lineRule="auto"/>
        <w:jc w:val="both"/>
        <w:rPr>
          <w:rFonts w:ascii="Cambria" w:eastAsia="Calibri" w:hAnsi="Cambria" w:cs="Times New Roman"/>
          <w:bCs/>
          <w:sz w:val="24"/>
          <w:szCs w:val="24"/>
        </w:rPr>
      </w:pPr>
      <w:r w:rsidRPr="004D4349">
        <w:rPr>
          <w:rFonts w:ascii="Cambria" w:eastAsia="Calibri" w:hAnsi="Cambria" w:cs="Times New Roman"/>
          <w:bCs/>
          <w:sz w:val="24"/>
          <w:szCs w:val="24"/>
        </w:rPr>
        <w:t>Datum</w:t>
      </w:r>
    </w:p>
    <w:p w14:paraId="755F7E1B" w14:textId="77777777" w:rsidR="006410F1" w:rsidRPr="004D4349" w:rsidRDefault="006410F1" w:rsidP="006410F1">
      <w:pPr>
        <w:spacing w:after="0" w:line="240" w:lineRule="auto"/>
        <w:jc w:val="both"/>
        <w:rPr>
          <w:rFonts w:ascii="Cambria" w:eastAsia="Calibri" w:hAnsi="Cambria" w:cs="Times New Roman"/>
          <w:bCs/>
          <w:sz w:val="24"/>
          <w:szCs w:val="24"/>
        </w:rPr>
      </w:pPr>
    </w:p>
    <w:p w14:paraId="6B75BAA2" w14:textId="2DBA21A3" w:rsidR="006410F1" w:rsidRDefault="006410F1" w:rsidP="006410F1">
      <w:pPr>
        <w:rPr>
          <w:rFonts w:ascii="Cambria" w:eastAsia="Calibri" w:hAnsi="Cambria" w:cs="Times New Roman"/>
          <w:bCs/>
          <w:sz w:val="24"/>
          <w:szCs w:val="24"/>
        </w:rPr>
      </w:pPr>
      <w:r w:rsidRPr="004D4349">
        <w:rPr>
          <w:rFonts w:ascii="Cambria" w:eastAsia="Calibri" w:hAnsi="Cambria" w:cs="Times New Roman"/>
          <w:bCs/>
          <w:sz w:val="24"/>
          <w:szCs w:val="24"/>
        </w:rPr>
        <w:t>_______________________________________</w:t>
      </w:r>
    </w:p>
    <w:p w14:paraId="58A92B54" w14:textId="77777777" w:rsidR="006659E7" w:rsidRPr="004D4349" w:rsidRDefault="006659E7" w:rsidP="006410F1">
      <w:pPr>
        <w:rPr>
          <w:rFonts w:ascii="Cambria" w:eastAsia="Calibri" w:hAnsi="Cambria" w:cs="Times New Roman"/>
          <w:bCs/>
        </w:rPr>
      </w:pPr>
    </w:p>
    <w:p w14:paraId="1E85B730" w14:textId="5992F58F" w:rsidR="006410F1" w:rsidRPr="004D4349" w:rsidRDefault="006410F1" w:rsidP="006410F1">
      <w:pPr>
        <w:spacing w:after="0" w:line="240" w:lineRule="auto"/>
        <w:jc w:val="both"/>
        <w:rPr>
          <w:rFonts w:ascii="Cambria" w:eastAsia="Calibri" w:hAnsi="Cambria" w:cs="Times New Roman"/>
          <w:bCs/>
          <w:sz w:val="24"/>
          <w:szCs w:val="24"/>
        </w:rPr>
      </w:pPr>
      <w:r w:rsidRPr="004D4349">
        <w:rPr>
          <w:rFonts w:ascii="Cambria" w:eastAsia="Calibri" w:hAnsi="Cambria" w:cs="Times New Roman"/>
          <w:bCs/>
          <w:sz w:val="24"/>
          <w:szCs w:val="24"/>
        </w:rPr>
        <w:t>Ime, prezime i potpis ovlaštene osobe</w:t>
      </w:r>
      <w:r w:rsidR="00830360" w:rsidRPr="004D4349">
        <w:rPr>
          <w:rFonts w:ascii="Cambria" w:eastAsia="Calibri" w:hAnsi="Cambria" w:cs="Times New Roman"/>
          <w:bCs/>
          <w:sz w:val="24"/>
          <w:szCs w:val="24"/>
        </w:rPr>
        <w:t xml:space="preserve"> ponuditelja/gospodarskog subjekta</w:t>
      </w:r>
      <w:r w:rsidRPr="004D4349">
        <w:rPr>
          <w:rFonts w:ascii="Cambria" w:eastAsia="Calibri" w:hAnsi="Cambria" w:cs="Times New Roman"/>
          <w:bCs/>
          <w:sz w:val="24"/>
          <w:szCs w:val="24"/>
        </w:rPr>
        <w:tab/>
      </w:r>
    </w:p>
    <w:p w14:paraId="0AD17A4B" w14:textId="77777777" w:rsidR="006410F1" w:rsidRPr="004D4349" w:rsidRDefault="006410F1" w:rsidP="006410F1">
      <w:pPr>
        <w:spacing w:after="0" w:line="240" w:lineRule="auto"/>
        <w:jc w:val="both"/>
        <w:rPr>
          <w:rFonts w:ascii="Cambria" w:eastAsia="Calibri" w:hAnsi="Cambria" w:cs="Times New Roman"/>
          <w:bCs/>
          <w:sz w:val="24"/>
          <w:szCs w:val="24"/>
        </w:rPr>
      </w:pPr>
    </w:p>
    <w:p w14:paraId="214D3829" w14:textId="6FFF0EB5" w:rsidR="006410F1" w:rsidRPr="004D4349" w:rsidRDefault="006410F1" w:rsidP="006410F1">
      <w:pPr>
        <w:rPr>
          <w:rFonts w:ascii="Cambria" w:eastAsia="Calibri" w:hAnsi="Cambria" w:cs="Times New Roman"/>
          <w:bCs/>
        </w:rPr>
      </w:pPr>
      <w:r w:rsidRPr="004D4349">
        <w:rPr>
          <w:rFonts w:ascii="Cambria" w:eastAsia="Calibri" w:hAnsi="Cambria" w:cs="Times New Roman"/>
          <w:bCs/>
          <w:sz w:val="24"/>
          <w:szCs w:val="24"/>
        </w:rPr>
        <w:t>_______________________________________</w:t>
      </w:r>
    </w:p>
    <w:p w14:paraId="2DA8827B" w14:textId="7F08C913" w:rsidR="006410F1" w:rsidRPr="005C2119" w:rsidRDefault="006410F1" w:rsidP="006410F1">
      <w:pPr>
        <w:rPr>
          <w:rFonts w:ascii="Cambria" w:hAnsi="Cambria" w:cs="Times New Roman"/>
          <w:sz w:val="24"/>
          <w:szCs w:val="24"/>
        </w:rPr>
      </w:pPr>
    </w:p>
    <w:p w14:paraId="535AF84C" w14:textId="77777777" w:rsidR="007D384E" w:rsidRDefault="007D384E" w:rsidP="00830360">
      <w:pPr>
        <w:rPr>
          <w:rFonts w:ascii="Cambria" w:hAnsi="Cambria" w:cs="Times New Roman"/>
          <w:sz w:val="24"/>
          <w:szCs w:val="24"/>
        </w:rPr>
      </w:pPr>
    </w:p>
    <w:p w14:paraId="334A82BD" w14:textId="77777777" w:rsidR="007D384E" w:rsidRDefault="007D384E" w:rsidP="00830360">
      <w:pPr>
        <w:rPr>
          <w:rFonts w:ascii="Cambria" w:hAnsi="Cambria" w:cs="Times New Roman"/>
          <w:sz w:val="24"/>
          <w:szCs w:val="24"/>
        </w:rPr>
      </w:pPr>
    </w:p>
    <w:p w14:paraId="593FA361" w14:textId="77777777" w:rsidR="007D384E" w:rsidRDefault="007D384E" w:rsidP="00830360">
      <w:pPr>
        <w:rPr>
          <w:rFonts w:ascii="Cambria" w:hAnsi="Cambria" w:cs="Times New Roman"/>
          <w:sz w:val="24"/>
          <w:szCs w:val="24"/>
        </w:rPr>
      </w:pPr>
    </w:p>
    <w:p w14:paraId="337DDAD9" w14:textId="77777777" w:rsidR="007D384E" w:rsidRDefault="007D384E" w:rsidP="00830360">
      <w:pPr>
        <w:rPr>
          <w:rFonts w:ascii="Cambria" w:hAnsi="Cambria" w:cs="Times New Roman"/>
          <w:sz w:val="24"/>
          <w:szCs w:val="24"/>
        </w:rPr>
      </w:pPr>
    </w:p>
    <w:p w14:paraId="2DE4039E" w14:textId="77777777" w:rsidR="007D384E" w:rsidRDefault="007D384E" w:rsidP="00830360">
      <w:pPr>
        <w:rPr>
          <w:rFonts w:ascii="Cambria" w:hAnsi="Cambria" w:cs="Times New Roman"/>
          <w:sz w:val="24"/>
          <w:szCs w:val="24"/>
        </w:rPr>
      </w:pPr>
    </w:p>
    <w:p w14:paraId="0F16E5AD" w14:textId="30669D12" w:rsidR="00830360" w:rsidRPr="005C2119" w:rsidRDefault="007D384E" w:rsidP="007D384E">
      <w:pPr>
        <w:jc w:val="both"/>
        <w:rPr>
          <w:rFonts w:ascii="Cambria" w:hAnsi="Cambria" w:cs="Times New Roman"/>
          <w:sz w:val="24"/>
          <w:szCs w:val="24"/>
        </w:rPr>
      </w:pPr>
      <w:r w:rsidRPr="007D384E">
        <w:rPr>
          <w:rFonts w:ascii="Cambria" w:hAnsi="Cambria" w:cs="Times New Roman"/>
          <w:sz w:val="24"/>
          <w:szCs w:val="24"/>
        </w:rPr>
        <w:t xml:space="preserve">Napomena: </w:t>
      </w:r>
      <w:r w:rsidR="0032626E">
        <w:rPr>
          <w:rFonts w:ascii="Cambria" w:hAnsi="Cambria" w:cs="Times New Roman"/>
          <w:sz w:val="24"/>
          <w:szCs w:val="24"/>
        </w:rPr>
        <w:t>u</w:t>
      </w:r>
      <w:r w:rsidRPr="007D384E">
        <w:rPr>
          <w:rFonts w:ascii="Cambria" w:hAnsi="Cambria" w:cs="Times New Roman"/>
          <w:sz w:val="24"/>
          <w:szCs w:val="24"/>
        </w:rPr>
        <w:t xml:space="preserve"> slučaju zajednice ponuditelja/zajednice gospodarskih subjekata</w:t>
      </w:r>
      <w:r w:rsidR="00707D57">
        <w:rPr>
          <w:rFonts w:ascii="Cambria" w:hAnsi="Cambria" w:cs="Times New Roman"/>
          <w:sz w:val="24"/>
          <w:szCs w:val="24"/>
        </w:rPr>
        <w:t>,</w:t>
      </w:r>
      <w:r w:rsidRPr="007D384E">
        <w:rPr>
          <w:rFonts w:ascii="Cambria" w:hAnsi="Cambria" w:cs="Times New Roman"/>
          <w:sz w:val="24"/>
          <w:szCs w:val="24"/>
        </w:rPr>
        <w:t xml:space="preserve"> obrazac potpisuje vodeći član zajednice koji će biti i ovlašten za komunikaciju s Naručiteljem.</w:t>
      </w:r>
    </w:p>
    <w:sectPr w:rsidR="00830360" w:rsidRPr="005C2119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3FBDB" w14:textId="77777777" w:rsidR="001A2E98" w:rsidRDefault="001A2E98" w:rsidP="006410F1">
      <w:pPr>
        <w:spacing w:after="0" w:line="240" w:lineRule="auto"/>
      </w:pPr>
      <w:r>
        <w:separator/>
      </w:r>
    </w:p>
  </w:endnote>
  <w:endnote w:type="continuationSeparator" w:id="0">
    <w:p w14:paraId="021D2868" w14:textId="77777777" w:rsidR="001A2E98" w:rsidRDefault="001A2E98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8C01A2" w14:textId="77777777" w:rsidR="001A2E98" w:rsidRDefault="001A2E98" w:rsidP="006410F1">
      <w:pPr>
        <w:spacing w:after="0" w:line="240" w:lineRule="auto"/>
      </w:pPr>
      <w:r>
        <w:separator/>
      </w:r>
    </w:p>
  </w:footnote>
  <w:footnote w:type="continuationSeparator" w:id="0">
    <w:p w14:paraId="58473E63" w14:textId="77777777" w:rsidR="001A2E98" w:rsidRDefault="001A2E98" w:rsidP="006410F1">
      <w:pPr>
        <w:spacing w:after="0" w:line="240" w:lineRule="auto"/>
      </w:pPr>
      <w:r>
        <w:continuationSeparator/>
      </w:r>
    </w:p>
  </w:footnote>
  <w:footnote w:id="1">
    <w:p w14:paraId="77491176" w14:textId="1E7A13B9" w:rsidR="00117DF1" w:rsidRPr="005C2119" w:rsidRDefault="00117DF1">
      <w:pPr>
        <w:pStyle w:val="FootnoteText"/>
        <w:rPr>
          <w:rFonts w:ascii="Cambria" w:hAnsi="Cambria"/>
        </w:rPr>
      </w:pPr>
      <w:r w:rsidRPr="005C2119">
        <w:rPr>
          <w:rStyle w:val="FootnoteReference"/>
          <w:rFonts w:ascii="Cambria" w:hAnsi="Cambria"/>
        </w:rPr>
        <w:footnoteRef/>
      </w:r>
      <w:r w:rsidRPr="005C2119">
        <w:rPr>
          <w:rFonts w:ascii="Cambria" w:hAnsi="Cambria"/>
        </w:rPr>
        <w:t xml:space="preserve"> Naznačiti valutu u kojoj je godišnji promet iskazan.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8635C" w14:textId="1B4945EC" w:rsidR="006410F1" w:rsidRDefault="00391C02" w:rsidP="006410F1">
    <w:pPr>
      <w:pStyle w:val="Header"/>
      <w:jc w:val="center"/>
    </w:pPr>
    <w:r>
      <w:rPr>
        <w:noProof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50C41AE" wp14:editId="5F04EABB">
              <wp:simplePos x="0" y="0"/>
              <wp:positionH relativeFrom="margin">
                <wp:align>center</wp:align>
              </wp:positionH>
              <wp:positionV relativeFrom="topMargin">
                <wp:align>bottom</wp:align>
              </wp:positionV>
              <wp:extent cx="4400550" cy="715645"/>
              <wp:effectExtent l="0" t="0" r="0" b="0"/>
              <wp:wrapSquare wrapText="bothSides"/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400550" cy="715645"/>
                        <a:chOff x="0" y="0"/>
                        <a:chExt cx="4400550" cy="715645"/>
                      </a:xfrm>
                    </wpg:grpSpPr>
                    <pic:pic xmlns:pic="http://schemas.openxmlformats.org/drawingml/2006/picture">
                      <pic:nvPicPr>
                        <pic:cNvPr id="6" name="Slika 6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123825"/>
                          <a:ext cx="1905000" cy="4673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3" name="Slika 3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5972" r="4762" b="50130"/>
                        <a:stretch/>
                      </pic:blipFill>
                      <pic:spPr bwMode="auto">
                        <a:xfrm>
                          <a:off x="2752725" y="0"/>
                          <a:ext cx="1647825" cy="715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6EEFD60" id="Grupa 1" o:spid="_x0000_s1026" style="position:absolute;margin-left:0;margin-top:0;width:346.5pt;height:56.35pt;z-index:251659264;mso-position-horizontal:center;mso-position-horizontal-relative:margin;mso-position-vertical:bottom;mso-position-vertical-relative:top-margin-area" coordsize="44005,7156" o:gfxdata="UEsDBBQABgAIAAAAIQD9yzhMFQEAAEcCAAATAAAAW0NvbnRlbnRfVHlwZXNdLnhtbJSSQU7DMBBF&#10;90jcwfIWJQ5dIISadEHKEhAqB7CcSWIRjy2PCentsdNWgipFYumZeX/+t73eTGZgI3jSFkt+mxec&#10;ASrbaOxK/r57yu45oyCxkYNFKPkeiG+q66v1bu+AWKSRSt6H4B6EINWDkZRbBxg7rfVGhnj0nXBS&#10;fcgOxKoo7oSyGABDFpIGr9Y1tPJzCGw7xfLBCZiWs8fDXFpVcm0SP2WpIxYZh90ik+rLhIeBzh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lika 6" o:spid="_x0000_s1027" type="#_x0000_t75" style="position:absolute;top:1238;width:19050;height:46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">
                <v:imagedata r:id="rId3" o:title=""/>
              </v:shape>
              <v:shape id="Slika 3" o:spid="_x0000_s1028" type="#_x0000_t75" style="position:absolute;left:27527;width:16478;height:71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">
                <v:imagedata r:id="rId4" o:title="" cropbottom="32853f" cropleft="43235f" cropright="3121f"/>
              </v:shape>
              <w10:wrap type="square" anchorx="margin" anchory="margin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4A4"/>
    <w:rsid w:val="0007157A"/>
    <w:rsid w:val="000E117D"/>
    <w:rsid w:val="00117DF1"/>
    <w:rsid w:val="001A2E98"/>
    <w:rsid w:val="001F7BE5"/>
    <w:rsid w:val="00254A47"/>
    <w:rsid w:val="002934BF"/>
    <w:rsid w:val="002D68C1"/>
    <w:rsid w:val="002D7501"/>
    <w:rsid w:val="003243DA"/>
    <w:rsid w:val="0032626E"/>
    <w:rsid w:val="00391C02"/>
    <w:rsid w:val="003E3D6D"/>
    <w:rsid w:val="004503DC"/>
    <w:rsid w:val="00462861"/>
    <w:rsid w:val="0048158E"/>
    <w:rsid w:val="004D1E59"/>
    <w:rsid w:val="004D4349"/>
    <w:rsid w:val="005006B5"/>
    <w:rsid w:val="00537E05"/>
    <w:rsid w:val="005C2119"/>
    <w:rsid w:val="006410F1"/>
    <w:rsid w:val="00645A0D"/>
    <w:rsid w:val="006659E7"/>
    <w:rsid w:val="006D5DA8"/>
    <w:rsid w:val="00707D57"/>
    <w:rsid w:val="00745E4F"/>
    <w:rsid w:val="00775279"/>
    <w:rsid w:val="00775688"/>
    <w:rsid w:val="0079042B"/>
    <w:rsid w:val="007D384E"/>
    <w:rsid w:val="007F1B35"/>
    <w:rsid w:val="00830360"/>
    <w:rsid w:val="008B3D97"/>
    <w:rsid w:val="009219B0"/>
    <w:rsid w:val="00B26CB0"/>
    <w:rsid w:val="00BD7FF8"/>
    <w:rsid w:val="00BE7973"/>
    <w:rsid w:val="00C824A4"/>
    <w:rsid w:val="00CD240E"/>
    <w:rsid w:val="00D332C2"/>
    <w:rsid w:val="00DB25A4"/>
    <w:rsid w:val="00DD62DB"/>
    <w:rsid w:val="00FC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F8D064"/>
  <w15:chartTrackingRefBased/>
  <w15:docId w15:val="{C989D175-57C6-4AAF-945E-1DD47EBE0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410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10F1"/>
  </w:style>
  <w:style w:type="paragraph" w:styleId="Footer">
    <w:name w:val="footer"/>
    <w:basedOn w:val="Normal"/>
    <w:link w:val="FooterChar"/>
    <w:uiPriority w:val="99"/>
    <w:unhideWhenUsed/>
    <w:rsid w:val="006410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10F1"/>
  </w:style>
  <w:style w:type="table" w:styleId="TableGrid">
    <w:name w:val="Table Grid"/>
    <w:basedOn w:val="TableNormal"/>
    <w:uiPriority w:val="39"/>
    <w:rsid w:val="006410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503D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03D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03DC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7B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B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2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39B16ABC88CB44AC76702F570EA851" ma:contentTypeVersion="0" ma:contentTypeDescription="Stvaranje novog dokumenta." ma:contentTypeScope="" ma:versionID="34d76c287b28033945c11220396af75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8b5f3248e05cc689270537c622a7b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1F19C36-5DE4-40B8-B257-BD4CF3E6FE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21D06E-9B8B-4C6C-9A42-10FD5430FC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AD048FF-748D-4EA6-840D-286C074061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52D822-75E2-41F6-A531-D4D99D34E84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Matilda Copić</dc:creator>
  <cp:keywords/>
  <dc:description/>
  <cp:lastModifiedBy>Matilda</cp:lastModifiedBy>
  <cp:revision>26</cp:revision>
  <dcterms:created xsi:type="dcterms:W3CDTF">2020-09-28T08:35:00Z</dcterms:created>
  <dcterms:modified xsi:type="dcterms:W3CDTF">2022-01-17T18:08:00Z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0x010100BB39B16ABC88CB44AC76702F570EA851</vt:lpwstr>
  </property>
</Properties>
</file>